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4FE5" w14:textId="625A9441" w:rsidR="00202430" w:rsidRPr="00815AC6" w:rsidRDefault="00202430" w:rsidP="00202430">
      <w:pPr>
        <w:jc w:val="right"/>
        <w:rPr>
          <w:rFonts w:ascii="Arial" w:hAnsi="Arial" w:cs="Arial"/>
          <w:sz w:val="22"/>
          <w:szCs w:val="22"/>
        </w:rPr>
      </w:pPr>
      <w:r w:rsidRPr="00815AC6">
        <w:rPr>
          <w:rFonts w:ascii="Arial" w:hAnsi="Arial" w:cs="Arial"/>
          <w:sz w:val="22"/>
          <w:szCs w:val="22"/>
        </w:rPr>
        <w:t xml:space="preserve">Załącznik nr </w:t>
      </w:r>
      <w:r w:rsidR="00B737C3">
        <w:rPr>
          <w:rFonts w:ascii="Arial" w:hAnsi="Arial" w:cs="Arial"/>
          <w:sz w:val="22"/>
          <w:szCs w:val="22"/>
        </w:rPr>
        <w:t>6</w:t>
      </w:r>
      <w:r w:rsidRPr="00815AC6">
        <w:rPr>
          <w:rFonts w:ascii="Arial" w:hAnsi="Arial" w:cs="Arial"/>
          <w:sz w:val="22"/>
          <w:szCs w:val="22"/>
        </w:rPr>
        <w:t xml:space="preserve"> do SWZ</w:t>
      </w:r>
    </w:p>
    <w:p w14:paraId="1AFB7079" w14:textId="77777777" w:rsidR="00202430" w:rsidRDefault="00202430" w:rsidP="00202430">
      <w:pPr>
        <w:rPr>
          <w:rFonts w:ascii="Arial" w:hAnsi="Arial" w:cs="Arial"/>
          <w:color w:val="000000"/>
          <w:sz w:val="22"/>
          <w:szCs w:val="22"/>
        </w:rPr>
      </w:pPr>
    </w:p>
    <w:p w14:paraId="660A0874" w14:textId="77777777" w:rsidR="00E8239C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60B2624" w14:textId="359D13B6" w:rsidR="00E8239C" w:rsidRPr="00330526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0526">
        <w:rPr>
          <w:rFonts w:ascii="Arial" w:hAnsi="Arial" w:cs="Arial"/>
          <w:b/>
          <w:sz w:val="28"/>
          <w:szCs w:val="28"/>
          <w:u w:val="single"/>
        </w:rPr>
        <w:t>OŚWIADCZENIE  WYKONAWCY /</w:t>
      </w:r>
    </w:p>
    <w:p w14:paraId="44C3001B" w14:textId="77777777" w:rsidR="00E8239C" w:rsidRPr="00330526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0526">
        <w:rPr>
          <w:rFonts w:ascii="Arial" w:hAnsi="Arial" w:cs="Arial"/>
          <w:b/>
          <w:sz w:val="28"/>
          <w:szCs w:val="28"/>
          <w:u w:val="single"/>
        </w:rPr>
        <w:t xml:space="preserve">WYKONAWCY  WSPÓLNIE  UBIEGAJĄCEGO  SIĘ  </w:t>
      </w:r>
    </w:p>
    <w:p w14:paraId="07E7DB29" w14:textId="77777777" w:rsidR="00E8239C" w:rsidRPr="00330526" w:rsidRDefault="00E8239C" w:rsidP="00E8239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30526">
        <w:rPr>
          <w:rFonts w:ascii="Arial" w:hAnsi="Arial" w:cs="Arial"/>
          <w:b/>
          <w:sz w:val="28"/>
          <w:szCs w:val="28"/>
          <w:u w:val="single"/>
        </w:rPr>
        <w:t>O  UDZIELENIE  ZAMÓWIENIA</w:t>
      </w:r>
    </w:p>
    <w:p w14:paraId="64CF7515" w14:textId="77777777" w:rsidR="00E8239C" w:rsidRPr="00330526" w:rsidRDefault="00E8239C" w:rsidP="00E8239C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CB8185" w14:textId="77777777" w:rsidR="00E8239C" w:rsidRPr="00330526" w:rsidRDefault="00E8239C" w:rsidP="00E8239C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330526">
        <w:rPr>
          <w:rFonts w:ascii="Arial" w:hAnsi="Arial" w:cs="Arial"/>
          <w:b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4D016319" w14:textId="77777777" w:rsidR="00E8239C" w:rsidRDefault="00E8239C" w:rsidP="00E8239C">
      <w:pPr>
        <w:tabs>
          <w:tab w:val="left" w:pos="1134"/>
        </w:tabs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>składane na podstawie art. 125 u</w:t>
      </w:r>
    </w:p>
    <w:p w14:paraId="6B348B74" w14:textId="23B40A71" w:rsidR="00E8239C" w:rsidRPr="00330526" w:rsidRDefault="00E8239C" w:rsidP="00E8239C">
      <w:pPr>
        <w:tabs>
          <w:tab w:val="left" w:pos="1134"/>
        </w:tabs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st. 1 </w:t>
      </w:r>
      <w:r w:rsidRPr="00330526">
        <w:rPr>
          <w:rFonts w:ascii="Arial" w:hAnsi="Arial" w:cs="Arial"/>
          <w:b/>
          <w:bCs/>
          <w:i/>
          <w:sz w:val="22"/>
          <w:szCs w:val="22"/>
        </w:rPr>
        <w:t>Prawa zamówień publicznych</w:t>
      </w:r>
    </w:p>
    <w:p w14:paraId="59D6CD90" w14:textId="77777777" w:rsidR="00E8239C" w:rsidRPr="00330526" w:rsidRDefault="00E8239C" w:rsidP="00E8239C">
      <w:pPr>
        <w:jc w:val="center"/>
        <w:rPr>
          <w:rFonts w:ascii="Arial" w:hAnsi="Arial" w:cs="Arial"/>
          <w:b/>
          <w:sz w:val="22"/>
          <w:szCs w:val="22"/>
        </w:rPr>
      </w:pPr>
    </w:p>
    <w:p w14:paraId="52E769C0" w14:textId="52773FCD" w:rsidR="00E8239C" w:rsidRPr="00815AC6" w:rsidRDefault="00E8239C" w:rsidP="00E8239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30526">
        <w:rPr>
          <w:rFonts w:ascii="Arial" w:hAnsi="Arial" w:cs="Arial"/>
          <w:bCs/>
          <w:sz w:val="22"/>
          <w:szCs w:val="22"/>
        </w:rPr>
        <w:t>Dotyczy postępowania o udzielenie zamówienia publicznego Nr S.270.</w:t>
      </w:r>
      <w:r w:rsidR="00F00C22">
        <w:rPr>
          <w:rFonts w:ascii="Arial" w:hAnsi="Arial" w:cs="Arial"/>
          <w:bCs/>
          <w:sz w:val="22"/>
          <w:szCs w:val="22"/>
        </w:rPr>
        <w:t>11</w:t>
      </w:r>
      <w:r w:rsidRPr="00330526">
        <w:rPr>
          <w:rFonts w:ascii="Arial" w:hAnsi="Arial" w:cs="Arial"/>
          <w:bCs/>
          <w:sz w:val="22"/>
          <w:szCs w:val="22"/>
        </w:rPr>
        <w:t xml:space="preserve">.2026 prowadzonego w trybie podstawowym bez negocjacji zgodnie z przepisami 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ustawy z dnia 11 września 2019 r. – </w:t>
      </w:r>
      <w:r w:rsidRPr="00330526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 (tekst jedn. Dz.U. z 2026 r. poz. 793</w:t>
      </w:r>
      <w:r>
        <w:rPr>
          <w:rFonts w:ascii="Arial" w:hAnsi="Arial" w:cs="Arial"/>
          <w:sz w:val="22"/>
          <w:szCs w:val="22"/>
          <w:lang w:eastAsia="en-US"/>
        </w:rPr>
        <w:t xml:space="preserve"> ze zmian.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), którego przedmiotem są </w:t>
      </w:r>
      <w:bookmarkStart w:id="0" w:name="_Hlk171152539"/>
      <w:r w:rsidRPr="00815AC6">
        <w:rPr>
          <w:rFonts w:ascii="Arial" w:hAnsi="Arial" w:cs="Arial"/>
          <w:sz w:val="22"/>
          <w:szCs w:val="22"/>
          <w:lang w:eastAsia="en-US"/>
        </w:rPr>
        <w:t xml:space="preserve">usługi </w:t>
      </w:r>
      <w:r w:rsidRPr="00815AC6">
        <w:rPr>
          <w:rFonts w:ascii="Arial" w:hAnsi="Arial" w:cs="Arial"/>
          <w:sz w:val="22"/>
          <w:szCs w:val="22"/>
        </w:rPr>
        <w:t xml:space="preserve">pn. </w:t>
      </w:r>
      <w:r w:rsidRPr="00E8239C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Opracowanie dokumentacji projektowo-kosztorysowej odbudowy dwóch stawów śródleśnych w Nadleśnictwie Ujsoły</w:t>
      </w:r>
      <w:r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>w zakresie części ………… zamówienia</w:t>
      </w:r>
    </w:p>
    <w:bookmarkEnd w:id="0"/>
    <w:p w14:paraId="5A8816AE" w14:textId="77777777" w:rsidR="00E8239C" w:rsidRDefault="00E8239C" w:rsidP="00E8239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2222A0C" w14:textId="77777777" w:rsidR="00E8239C" w:rsidRPr="00330526" w:rsidRDefault="00E8239C" w:rsidP="00E8239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1DAE655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35C30B8B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169EA3F9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5F053E14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672B6F10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850A4F0" w14:textId="77777777" w:rsidR="00E8239C" w:rsidRPr="00640ECA" w:rsidRDefault="00E8239C" w:rsidP="00E8239C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(pełna nazwa Wykonawcy/Wykonawców wspólnie ubiegających się)</w:t>
      </w:r>
    </w:p>
    <w:p w14:paraId="18D442C9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2212EA52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4AB40256" w14:textId="77777777" w:rsidR="00E8239C" w:rsidRPr="00640ECA" w:rsidRDefault="00E8239C" w:rsidP="00E8239C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(adres siedziby Wykonawcy/Wykonawców wspólnie ubiegających się)</w:t>
      </w:r>
    </w:p>
    <w:p w14:paraId="76CA8012" w14:textId="77777777" w:rsidR="00E8239C" w:rsidRDefault="00E8239C" w:rsidP="00E8239C">
      <w:pPr>
        <w:jc w:val="both"/>
        <w:rPr>
          <w:rFonts w:ascii="Arial" w:hAnsi="Arial" w:cs="Arial"/>
          <w:b/>
          <w:u w:val="single"/>
        </w:rPr>
      </w:pPr>
    </w:p>
    <w:p w14:paraId="51A022C8" w14:textId="77777777" w:rsidR="00E8239C" w:rsidRPr="00330526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hanging="567"/>
        <w:rPr>
          <w:rFonts w:ascii="Arial" w:hAnsi="Arial" w:cs="Arial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07633065" w14:textId="77777777" w:rsidR="00E8239C" w:rsidRPr="00645F55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spacing w:val="-2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03444F16" w14:textId="77777777" w:rsidR="00E8239C" w:rsidRPr="00645F55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art.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109 ust. 1 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6E9AC1E7" w14:textId="77777777" w:rsidR="00E8239C" w:rsidRDefault="00E8239C" w:rsidP="00E8239C">
      <w:pPr>
        <w:numPr>
          <w:ilvl w:val="0"/>
          <w:numId w:val="10"/>
        </w:numPr>
        <w:spacing w:before="120" w:after="120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zachodzą w stosunku do mnie/nas podstawy wykluczenia z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 xml:space="preserve">postępowania określone w art. ………….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 xml:space="preserve"> (podać mającą zastosowanie </w:t>
      </w:r>
      <w:r w:rsidRPr="00645F55">
        <w:rPr>
          <w:rFonts w:ascii="Arial" w:hAnsi="Arial" w:cs="Arial"/>
          <w:i/>
          <w:spacing w:val="-2"/>
          <w:sz w:val="22"/>
          <w:szCs w:val="22"/>
        </w:rPr>
        <w:t xml:space="preserve">podstawę wykluczenia spośród wymienionych w art. 108 ust. 1 pkt 1, 2 i 5 lub art. 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109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>).</w:t>
      </w:r>
      <w:r w:rsidRPr="00645F55">
        <w:rPr>
          <w:rFonts w:ascii="Arial" w:hAnsi="Arial" w:cs="Arial"/>
          <w:sz w:val="22"/>
          <w:szCs w:val="22"/>
        </w:rPr>
        <w:t xml:space="preserve"> </w:t>
      </w:r>
    </w:p>
    <w:p w14:paraId="420D9CA1" w14:textId="77777777" w:rsidR="00E8239C" w:rsidRPr="00645F55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Jednocześnie oświadczam/y, że w związku z ww. okolicznością, na podstawie art. 110 ust.</w:t>
      </w:r>
      <w:r>
        <w:rPr>
          <w:rFonts w:ascii="Arial" w:hAnsi="Arial" w:cs="Arial"/>
          <w:sz w:val="22"/>
          <w:szCs w:val="22"/>
        </w:rPr>
        <w:t> </w:t>
      </w:r>
      <w:r w:rsidRPr="00645F55">
        <w:rPr>
          <w:rFonts w:ascii="Arial" w:hAnsi="Arial" w:cs="Arial"/>
          <w:sz w:val="22"/>
          <w:szCs w:val="22"/>
        </w:rPr>
        <w:t xml:space="preserve">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podjąłem/eliśmy następujące czynności:*</w:t>
      </w:r>
    </w:p>
    <w:p w14:paraId="1F3E91A6" w14:textId="65A1DCF7" w:rsidR="00E8239C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6DA602D7" w14:textId="77777777" w:rsidR="00E8239C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0DA6D077" w14:textId="77777777" w:rsidR="00E8239C" w:rsidRDefault="00E8239C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E6659E2" w14:textId="77777777" w:rsidR="00E8239C" w:rsidRPr="00981BB7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sz w:val="22"/>
        </w:rPr>
      </w:pPr>
      <w:r w:rsidRPr="00645F55">
        <w:rPr>
          <w:rFonts w:ascii="Arial" w:eastAsia="Calibri" w:hAnsi="Arial" w:cs="Arial"/>
          <w:sz w:val="22"/>
          <w:lang w:eastAsia="en-US"/>
        </w:rPr>
        <w:lastRenderedPageBreak/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o</w:t>
      </w:r>
      <w:r>
        <w:rPr>
          <w:rFonts w:ascii="Arial" w:eastAsia="Calibri" w:hAnsi="Arial" w:cs="Arial"/>
          <w:i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7792FF00" w14:textId="77777777" w:rsidR="00E8239C" w:rsidRPr="00645F55" w:rsidRDefault="00E8239C" w:rsidP="00E8239C">
      <w:pPr>
        <w:tabs>
          <w:tab w:val="left" w:pos="360"/>
        </w:tabs>
        <w:spacing w:before="120" w:after="120"/>
        <w:jc w:val="both"/>
        <w:rPr>
          <w:rFonts w:ascii="Arial" w:hAnsi="Arial" w:cs="Arial"/>
          <w:sz w:val="2"/>
          <w:szCs w:val="22"/>
          <w:lang w:eastAsia="ar-SA"/>
        </w:rPr>
      </w:pPr>
    </w:p>
    <w:p w14:paraId="5D4DA347" w14:textId="77777777" w:rsidR="00E8239C" w:rsidRPr="00330526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1"/>
        </w:rPr>
        <w:t>D</w:t>
      </w:r>
      <w:r w:rsidRPr="0033052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067DB370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</w:t>
      </w:r>
      <w:r>
        <w:rPr>
          <w:rFonts w:ascii="Arial" w:hAnsi="Arial" w:cs="Arial"/>
          <w:sz w:val="22"/>
          <w:szCs w:val="21"/>
        </w:rPr>
        <w:t xml:space="preserve"> 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.*</w:t>
      </w:r>
    </w:p>
    <w:p w14:paraId="1F597E98" w14:textId="77777777" w:rsidR="00E8239C" w:rsidRPr="00330526" w:rsidRDefault="00E8239C" w:rsidP="00E8239C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330526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samodzielnie wykazuje spełnianie warunków udziału w postępowaniu]</w:t>
      </w:r>
    </w:p>
    <w:p w14:paraId="475A5BD2" w14:textId="77777777" w:rsidR="00E8239C" w:rsidRDefault="00E8239C" w:rsidP="00E8239C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</w:p>
    <w:p w14:paraId="70814F84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  <w:r w:rsidRPr="00645F55">
        <w:rPr>
          <w:rFonts w:ascii="Arial" w:hAnsi="Arial" w:cs="Arial"/>
          <w:iCs/>
          <w:sz w:val="22"/>
          <w:szCs w:val="21"/>
        </w:rPr>
        <w:t xml:space="preserve">Oświadczam/y, że spełniam/y warunek udziału w postępowaniu określony przez Zamawiającego 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iCs/>
          <w:sz w:val="22"/>
          <w:szCs w:val="21"/>
        </w:rPr>
        <w:t xml:space="preserve"> w</w:t>
      </w:r>
      <w:r>
        <w:rPr>
          <w:rFonts w:ascii="Arial" w:hAnsi="Arial" w:cs="Arial"/>
          <w:iCs/>
          <w:sz w:val="22"/>
          <w:szCs w:val="21"/>
        </w:rPr>
        <w:t xml:space="preserve"> </w:t>
      </w:r>
      <w:r w:rsidRPr="00645F55">
        <w:rPr>
          <w:rFonts w:ascii="Arial" w:hAnsi="Arial" w:cs="Arial"/>
          <w:iCs/>
          <w:sz w:val="22"/>
          <w:szCs w:val="21"/>
        </w:rPr>
        <w:t>następującym zakresie …………………………………………………………………………………………...………………*</w:t>
      </w:r>
    </w:p>
    <w:p w14:paraId="2BD47F0E" w14:textId="77777777" w:rsidR="00E8239C" w:rsidRPr="0072691C" w:rsidRDefault="00E8239C" w:rsidP="00E8239C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72691C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wykazuje spełnianie warunku udziału w postępowaniu tylko w określonym zakresie]</w:t>
      </w:r>
    </w:p>
    <w:p w14:paraId="121AF88E" w14:textId="77777777" w:rsidR="00E8239C" w:rsidRDefault="00E8239C" w:rsidP="00E8239C">
      <w:pPr>
        <w:widowControl w:val="0"/>
        <w:tabs>
          <w:tab w:val="left" w:pos="6870"/>
        </w:tabs>
        <w:spacing w:before="120" w:after="120"/>
        <w:ind w:right="-1"/>
        <w:rPr>
          <w:rFonts w:ascii="Arial" w:hAnsi="Arial" w:cs="Arial"/>
          <w:b/>
          <w:sz w:val="22"/>
          <w:szCs w:val="22"/>
        </w:rPr>
      </w:pPr>
    </w:p>
    <w:p w14:paraId="2D4997D1" w14:textId="77777777" w:rsidR="00E8239C" w:rsidRPr="003C32FC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C32FC">
        <w:rPr>
          <w:rFonts w:ascii="Arial" w:hAnsi="Arial" w:cs="Arial"/>
          <w:b/>
          <w:sz w:val="22"/>
          <w:szCs w:val="22"/>
        </w:rPr>
        <w:t>INFORMACJE W ZWIĄZKU Z POLEGANIEM NA ZASOBACH INNYCH PODMIOTÓW</w:t>
      </w:r>
      <w:r w:rsidRPr="003C32FC">
        <w:rPr>
          <w:rFonts w:ascii="Arial" w:hAnsi="Arial" w:cs="Arial"/>
          <w:b/>
          <w:szCs w:val="22"/>
        </w:rPr>
        <w:t>*</w:t>
      </w:r>
    </w:p>
    <w:p w14:paraId="1F77C4E0" w14:textId="77777777" w:rsidR="00E8239C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w celu potwierdzenia spełniania warunków udziału w postępowaniu, określonych przez Zamawiającego w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2"/>
        </w:rPr>
        <w:t xml:space="preserve"> w zakresie ………………………………….</w:t>
      </w:r>
    </w:p>
    <w:p w14:paraId="7B5201BE" w14:textId="30E36A75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 polegam/y na zdolnościach podmiotu/ów udostępniającego/ych zasoby: </w:t>
      </w:r>
    </w:p>
    <w:p w14:paraId="1419C78B" w14:textId="77777777" w:rsidR="00E8239C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……………………………………………………………………………………………………………</w:t>
      </w:r>
    </w:p>
    <w:p w14:paraId="7BBC93F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……………………………………………………………………………………………………………</w:t>
      </w:r>
    </w:p>
    <w:p w14:paraId="3C08DA2A" w14:textId="77777777" w:rsidR="00E8239C" w:rsidRDefault="00E8239C" w:rsidP="00E8239C">
      <w:pPr>
        <w:widowControl w:val="0"/>
        <w:spacing w:before="120" w:after="120"/>
        <w:jc w:val="center"/>
        <w:rPr>
          <w:rFonts w:ascii="Arial" w:hAnsi="Arial" w:cs="Arial"/>
          <w:i/>
          <w:sz w:val="16"/>
          <w:szCs w:val="21"/>
        </w:rPr>
      </w:pPr>
      <w:r w:rsidRPr="00645F55">
        <w:rPr>
          <w:rFonts w:ascii="Arial" w:hAnsi="Arial" w:cs="Arial"/>
          <w:i/>
          <w:sz w:val="16"/>
          <w:szCs w:val="21"/>
        </w:rPr>
        <w:t>(nazwa i adres podmiotu/ów udostępniającego/ych zasoby)</w:t>
      </w:r>
    </w:p>
    <w:p w14:paraId="3AA65FB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którego/ych zobowiązanie/a do oddania niezbędnych zasobów oraz oświadczenie/a o</w:t>
      </w:r>
      <w:r>
        <w:rPr>
          <w:rFonts w:ascii="Arial" w:hAnsi="Arial" w:cs="Arial"/>
          <w:sz w:val="22"/>
          <w:szCs w:val="21"/>
        </w:rPr>
        <w:t> </w:t>
      </w:r>
      <w:r w:rsidRPr="00645F55">
        <w:rPr>
          <w:rFonts w:ascii="Arial" w:hAnsi="Arial" w:cs="Arial"/>
          <w:sz w:val="22"/>
          <w:szCs w:val="21"/>
        </w:rPr>
        <w:t>niepodleganiu wykluczeniu oraz spełnianiu warunków udziału w postępowaniu wykluczenia składam/y wraz z ofertą.</w:t>
      </w:r>
    </w:p>
    <w:p w14:paraId="1BB2BCE2" w14:textId="77777777" w:rsidR="00E8239C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605B7E68" w14:textId="77777777" w:rsidR="00E8239C" w:rsidRPr="0072691C" w:rsidRDefault="00E8239C" w:rsidP="00E8239C">
      <w:pPr>
        <w:pStyle w:val="Akapitzlist"/>
        <w:widowControl w:val="0"/>
        <w:numPr>
          <w:ilvl w:val="0"/>
          <w:numId w:val="11"/>
        </w:numPr>
        <w:spacing w:before="120" w:after="120"/>
        <w:ind w:left="567" w:right="-1" w:hanging="567"/>
        <w:jc w:val="both"/>
        <w:rPr>
          <w:rFonts w:ascii="Arial" w:hAnsi="Arial" w:cs="Arial"/>
          <w:b/>
          <w:sz w:val="22"/>
          <w:szCs w:val="22"/>
        </w:rPr>
      </w:pPr>
      <w:r w:rsidRPr="0072691C">
        <w:rPr>
          <w:rFonts w:ascii="Arial" w:hAnsi="Arial" w:cs="Arial"/>
          <w:b/>
          <w:sz w:val="22"/>
          <w:szCs w:val="22"/>
        </w:rPr>
        <w:lastRenderedPageBreak/>
        <w:t>INFORMACJA O POSŁUGIWANIU SIĘ CERTYFIKATEM*</w:t>
      </w:r>
    </w:p>
    <w:p w14:paraId="310D388B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125 ust. 1 w zw. z art. 273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633F0163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03252B74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4400B79D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Dane certyfikatu</w:t>
      </w:r>
      <w:r>
        <w:rPr>
          <w:rFonts w:ascii="Arial" w:hAnsi="Arial" w:cs="Arial"/>
          <w:sz w:val="22"/>
          <w:szCs w:val="22"/>
        </w:rPr>
        <w:t>:</w:t>
      </w:r>
    </w:p>
    <w:p w14:paraId="6A90DDE6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Numer i oznaczenie certyfikatu: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..……………………………………………………………………..</w:t>
      </w:r>
    </w:p>
    <w:p w14:paraId="529DA58F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04E53319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[…………….…] do [……………..…]</w:t>
      </w:r>
    </w:p>
    <w:p w14:paraId="67E5F8E2" w14:textId="77777777" w:rsidR="00E8239C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7C89D5C8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4EDB5822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>
        <w:rPr>
          <w:rFonts w:ascii="Arial" w:hAnsi="Arial" w:cs="Arial"/>
          <w:sz w:val="22"/>
          <w:szCs w:val="22"/>
        </w:rPr>
        <w:t xml:space="preserve">spełniania warunków udziału w postępowaniu </w:t>
      </w:r>
    </w:p>
    <w:p w14:paraId="4FD10191" w14:textId="77777777" w:rsidR="00E8239C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0360320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>
        <w:rPr>
          <w:rFonts w:ascii="Arial" w:hAnsi="Arial" w:cs="Arial"/>
          <w:sz w:val="22"/>
          <w:szCs w:val="22"/>
        </w:rPr>
        <w:t xml:space="preserve">spełnianie warunków udziału w </w:t>
      </w:r>
      <w:r w:rsidRPr="00645F55">
        <w:rPr>
          <w:rFonts w:ascii="Arial" w:hAnsi="Arial" w:cs="Arial"/>
          <w:sz w:val="22"/>
          <w:szCs w:val="22"/>
        </w:rPr>
        <w:t>postępowaniu.</w:t>
      </w:r>
    </w:p>
    <w:p w14:paraId="5322A83C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39CD5D1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62C3B2D4" w14:textId="77777777" w:rsidR="00E8239C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08B04B42" w14:textId="77777777" w:rsidR="00E8239C" w:rsidRPr="00645F55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  <w:r w:rsidRPr="00645F55">
        <w:rPr>
          <w:rFonts w:ascii="Arial" w:hAnsi="Arial" w:cs="Arial"/>
          <w:b/>
          <w:sz w:val="22"/>
          <w:szCs w:val="22"/>
        </w:rPr>
        <w:t>V. OŚWIADCZENIE DOTYCZĄCE PODANYCH INFORMACJI:</w:t>
      </w:r>
      <w:r w:rsidRPr="00645F55">
        <w:rPr>
          <w:rFonts w:ascii="Arial" w:hAnsi="Arial" w:cs="Arial"/>
          <w:b/>
          <w:sz w:val="22"/>
          <w:szCs w:val="22"/>
        </w:rPr>
        <w:tab/>
      </w:r>
    </w:p>
    <w:p w14:paraId="6E43C71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939AC53" w14:textId="77777777" w:rsidR="00E8239C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7494C670" w14:textId="77777777" w:rsidR="00E8239C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03E76AC8" w14:textId="77777777" w:rsidR="00E8239C" w:rsidRPr="00645F55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  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5FF8316D" w14:textId="77777777" w:rsidR="00E8239C" w:rsidRPr="00645F55" w:rsidRDefault="00E8239C" w:rsidP="00E8239C">
      <w:pPr>
        <w:tabs>
          <w:tab w:val="left" w:pos="360"/>
        </w:tabs>
        <w:spacing w:before="120" w:after="120"/>
        <w:ind w:left="284" w:hanging="284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45F55">
        <w:rPr>
          <w:rFonts w:ascii="Arial" w:eastAsia="TimesNewRomanPSMT" w:hAnsi="Arial" w:cs="Arial"/>
          <w:b/>
          <w:i/>
          <w:iCs/>
          <w:szCs w:val="18"/>
        </w:rPr>
        <w:t>**  niniejsze oświadczenie składa każdy z Wykonawców wspólnie ubiegających się o udzielenie zamówienia</w:t>
      </w:r>
    </w:p>
    <w:p w14:paraId="4F8D1A55" w14:textId="77777777" w:rsidR="00E8239C" w:rsidRDefault="00E8239C" w:rsidP="00E8239C">
      <w:pPr>
        <w:jc w:val="both"/>
        <w:rPr>
          <w:rFonts w:ascii="Arial" w:hAnsi="Arial" w:cs="Arial"/>
          <w:i/>
          <w:sz w:val="22"/>
          <w:szCs w:val="22"/>
        </w:rPr>
      </w:pPr>
    </w:p>
    <w:p w14:paraId="157AA90D" w14:textId="77777777" w:rsidR="00E8239C" w:rsidRDefault="00E8239C" w:rsidP="00E8239C">
      <w:pPr>
        <w:jc w:val="both"/>
        <w:rPr>
          <w:rFonts w:ascii="Arial" w:hAnsi="Arial" w:cs="Arial"/>
          <w:i/>
          <w:sz w:val="22"/>
          <w:szCs w:val="22"/>
        </w:rPr>
      </w:pPr>
    </w:p>
    <w:p w14:paraId="3FC224D0" w14:textId="22998D1C" w:rsidR="00E8239C" w:rsidRPr="00E8239C" w:rsidRDefault="00E8239C" w:rsidP="00E8239C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  <w:r>
        <w:rPr>
          <w:rFonts w:ascii="Arial" w:hAnsi="Arial" w:cs="Arial"/>
          <w:b/>
          <w:iCs/>
          <w:sz w:val="22"/>
          <w:szCs w:val="22"/>
          <w:lang w:eastAsia="ar-SA"/>
        </w:rPr>
        <w:t xml:space="preserve"> </w:t>
      </w:r>
    </w:p>
    <w:sectPr w:rsidR="00E8239C" w:rsidRPr="00E8239C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99746" w14:textId="77777777" w:rsidR="0070287B" w:rsidRDefault="0070287B" w:rsidP="00AC3E6B">
      <w:r>
        <w:separator/>
      </w:r>
    </w:p>
  </w:endnote>
  <w:endnote w:type="continuationSeparator" w:id="0">
    <w:p w14:paraId="5ECEFEE1" w14:textId="77777777" w:rsidR="0070287B" w:rsidRDefault="0070287B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5306A72E" w:rsidR="00F5743C" w:rsidRDefault="001A7D04" w:rsidP="00BA637E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41485F96" wp14:editId="1087C919">
                  <wp:extent cx="5514975" cy="781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B3310" w14:textId="77777777" w:rsidR="0070287B" w:rsidRDefault="0070287B" w:rsidP="00AC3E6B">
      <w:r>
        <w:separator/>
      </w:r>
    </w:p>
  </w:footnote>
  <w:footnote w:type="continuationSeparator" w:id="0">
    <w:p w14:paraId="5C0B2F01" w14:textId="77777777" w:rsidR="0070287B" w:rsidRDefault="0070287B" w:rsidP="00AC3E6B">
      <w:r>
        <w:continuationSeparator/>
      </w:r>
    </w:p>
  </w:footnote>
  <w:footnote w:id="1">
    <w:p w14:paraId="393FEC8E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6462CAB1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bookmarkStart w:id="1" w:name="_Hlk205860927"/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06D09A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(Dz.U. z 2023 r. poz. 1124,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97D77CA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70E53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75DC" w14:textId="24957579" w:rsidR="00396974" w:rsidRPr="0010686E" w:rsidRDefault="00000000" w:rsidP="00396974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42BF79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8642630" r:id="rId2"/>
      </w:object>
    </w:r>
    <w:bookmarkStart w:id="4" w:name="_Hlk44673793"/>
    <w:r w:rsidR="00396974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396974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  <w:r w:rsidR="00396974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73726E42" w14:textId="4BE3CB8B" w:rsidR="00396974" w:rsidRPr="00D14825" w:rsidRDefault="00396974" w:rsidP="00396974">
    <w:pPr>
      <w:pStyle w:val="Nagwek"/>
      <w:ind w:left="-284"/>
      <w:rPr>
        <w:rFonts w:ascii="Arial" w:hAnsi="Arial" w:cs="Arial"/>
        <w:b/>
        <w:sz w:val="22"/>
        <w:szCs w:val="18"/>
      </w:rPr>
    </w:pPr>
    <w:r w:rsidRPr="00D14825">
      <w:rPr>
        <w:rFonts w:ascii="Arial" w:hAnsi="Arial" w:cs="Arial"/>
        <w:b/>
        <w:sz w:val="22"/>
        <w:szCs w:val="18"/>
      </w:rPr>
      <w:t>Znak postępowania  S.270.</w:t>
    </w:r>
    <w:r w:rsidR="00F00C22">
      <w:rPr>
        <w:rFonts w:ascii="Arial" w:hAnsi="Arial" w:cs="Arial"/>
        <w:b/>
        <w:sz w:val="22"/>
        <w:szCs w:val="18"/>
      </w:rPr>
      <w:t>11</w:t>
    </w:r>
    <w:r w:rsidRPr="00D14825">
      <w:rPr>
        <w:rFonts w:ascii="Arial" w:hAnsi="Arial" w:cs="Arial"/>
        <w:b/>
        <w:sz w:val="22"/>
        <w:szCs w:val="18"/>
      </w:rPr>
      <w:t>.202</w:t>
    </w:r>
    <w:r>
      <w:rPr>
        <w:rFonts w:ascii="Arial" w:hAnsi="Arial" w:cs="Arial"/>
        <w:b/>
        <w:sz w:val="22"/>
        <w:szCs w:val="18"/>
      </w:rPr>
      <w:t>6</w:t>
    </w:r>
  </w:p>
  <w:bookmarkEnd w:id="3"/>
  <w:p w14:paraId="0CC4351F" w14:textId="77777777" w:rsidR="00202430" w:rsidRPr="00612F33" w:rsidRDefault="00202430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5EFC6006"/>
    <w:lvl w:ilvl="0" w:tplc="5DB68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02754"/>
    <w:multiLevelType w:val="hybridMultilevel"/>
    <w:tmpl w:val="F7063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510FBB"/>
    <w:multiLevelType w:val="hybridMultilevel"/>
    <w:tmpl w:val="0DE447BA"/>
    <w:lvl w:ilvl="0" w:tplc="80301F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24834">
    <w:abstractNumId w:val="15"/>
  </w:num>
  <w:num w:numId="2" w16cid:durableId="213854396">
    <w:abstractNumId w:val="13"/>
  </w:num>
  <w:num w:numId="3" w16cid:durableId="900168414">
    <w:abstractNumId w:val="7"/>
  </w:num>
  <w:num w:numId="4" w16cid:durableId="865561582">
    <w:abstractNumId w:val="11"/>
  </w:num>
  <w:num w:numId="5" w16cid:durableId="1085106663">
    <w:abstractNumId w:val="8"/>
  </w:num>
  <w:num w:numId="6" w16cid:durableId="86775268">
    <w:abstractNumId w:val="10"/>
  </w:num>
  <w:num w:numId="7" w16cid:durableId="565146297">
    <w:abstractNumId w:val="12"/>
  </w:num>
  <w:num w:numId="8" w16cid:durableId="2028873318">
    <w:abstractNumId w:val="14"/>
  </w:num>
  <w:num w:numId="9" w16cid:durableId="979460544">
    <w:abstractNumId w:val="5"/>
  </w:num>
  <w:num w:numId="10" w16cid:durableId="675577288">
    <w:abstractNumId w:val="6"/>
  </w:num>
  <w:num w:numId="11" w16cid:durableId="6553077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5BB1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E5C13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068A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354"/>
    <w:rsid w:val="00192E2C"/>
    <w:rsid w:val="001956B2"/>
    <w:rsid w:val="00195873"/>
    <w:rsid w:val="001958B0"/>
    <w:rsid w:val="0019725C"/>
    <w:rsid w:val="001A2CB6"/>
    <w:rsid w:val="001A7D04"/>
    <w:rsid w:val="001B0CD7"/>
    <w:rsid w:val="001B256D"/>
    <w:rsid w:val="001B3026"/>
    <w:rsid w:val="001B4A96"/>
    <w:rsid w:val="001B50CB"/>
    <w:rsid w:val="001C1AD5"/>
    <w:rsid w:val="001C4116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2430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074C"/>
    <w:rsid w:val="00254000"/>
    <w:rsid w:val="00254237"/>
    <w:rsid w:val="002546EA"/>
    <w:rsid w:val="002554B9"/>
    <w:rsid w:val="002564EE"/>
    <w:rsid w:val="002600F3"/>
    <w:rsid w:val="0026296B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0DC"/>
    <w:rsid w:val="00347AB3"/>
    <w:rsid w:val="00350BEC"/>
    <w:rsid w:val="00352761"/>
    <w:rsid w:val="003622BE"/>
    <w:rsid w:val="0036332F"/>
    <w:rsid w:val="00363F73"/>
    <w:rsid w:val="003641A0"/>
    <w:rsid w:val="00364215"/>
    <w:rsid w:val="00365B79"/>
    <w:rsid w:val="0037197B"/>
    <w:rsid w:val="00372272"/>
    <w:rsid w:val="00374A64"/>
    <w:rsid w:val="0037574D"/>
    <w:rsid w:val="00376E75"/>
    <w:rsid w:val="003821EC"/>
    <w:rsid w:val="00386EC9"/>
    <w:rsid w:val="003948E4"/>
    <w:rsid w:val="00394E37"/>
    <w:rsid w:val="00396974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03BD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4F6BC5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1DE5"/>
    <w:rsid w:val="00562402"/>
    <w:rsid w:val="0056285A"/>
    <w:rsid w:val="005639E5"/>
    <w:rsid w:val="0056695B"/>
    <w:rsid w:val="005672F9"/>
    <w:rsid w:val="00573DF6"/>
    <w:rsid w:val="005741F5"/>
    <w:rsid w:val="00574807"/>
    <w:rsid w:val="00576C65"/>
    <w:rsid w:val="00577BAD"/>
    <w:rsid w:val="00581414"/>
    <w:rsid w:val="00581C10"/>
    <w:rsid w:val="00583538"/>
    <w:rsid w:val="005835A0"/>
    <w:rsid w:val="00583FA1"/>
    <w:rsid w:val="0058557D"/>
    <w:rsid w:val="00593121"/>
    <w:rsid w:val="0059645B"/>
    <w:rsid w:val="005A0193"/>
    <w:rsid w:val="005A0660"/>
    <w:rsid w:val="005A14CA"/>
    <w:rsid w:val="005A5591"/>
    <w:rsid w:val="005B083A"/>
    <w:rsid w:val="005B4279"/>
    <w:rsid w:val="005B6635"/>
    <w:rsid w:val="005B6D13"/>
    <w:rsid w:val="005B7372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1C83"/>
    <w:rsid w:val="005E6B07"/>
    <w:rsid w:val="005E720F"/>
    <w:rsid w:val="005E7483"/>
    <w:rsid w:val="005E7810"/>
    <w:rsid w:val="005F5347"/>
    <w:rsid w:val="005F5ECB"/>
    <w:rsid w:val="005F7F48"/>
    <w:rsid w:val="00601EB2"/>
    <w:rsid w:val="00604319"/>
    <w:rsid w:val="006064C3"/>
    <w:rsid w:val="00606945"/>
    <w:rsid w:val="00606E2B"/>
    <w:rsid w:val="00611475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F54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287B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09AA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1AF3"/>
    <w:rsid w:val="007E6CC7"/>
    <w:rsid w:val="007F19B7"/>
    <w:rsid w:val="007F3EF9"/>
    <w:rsid w:val="007F52D8"/>
    <w:rsid w:val="00805388"/>
    <w:rsid w:val="00805CED"/>
    <w:rsid w:val="00805F22"/>
    <w:rsid w:val="00806A5A"/>
    <w:rsid w:val="00807707"/>
    <w:rsid w:val="00815AC6"/>
    <w:rsid w:val="008178D6"/>
    <w:rsid w:val="008217BE"/>
    <w:rsid w:val="008219E8"/>
    <w:rsid w:val="00821F7D"/>
    <w:rsid w:val="00831FE9"/>
    <w:rsid w:val="00833E30"/>
    <w:rsid w:val="00834CEA"/>
    <w:rsid w:val="008371D4"/>
    <w:rsid w:val="0083748E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041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66C94"/>
    <w:rsid w:val="009728FF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0715E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97F72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E71D3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37C3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312C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191C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B6F7B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8239C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0C22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070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2024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812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61</cp:revision>
  <cp:lastPrinted>2019-08-11T18:16:00Z</cp:lastPrinted>
  <dcterms:created xsi:type="dcterms:W3CDTF">2014-10-09T16:51:00Z</dcterms:created>
  <dcterms:modified xsi:type="dcterms:W3CDTF">2026-08-19T09:04:00Z</dcterms:modified>
</cp:coreProperties>
</file>